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Gesamte Wohnung </w:t>
            </w:r>
          </w:p>
          <w:p>
            <w:pPr>
              <w:spacing w:before="0" w:after="0" w:line="240" w:lineRule="auto"/>
            </w:pPr>
            <w:r>
              <w:t>2. OG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22248897" name="01a03dc5-80b0-7c8b-ac13-ee815d8a25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856494" name="01a03dc5-80b0-7c8b-ac13-ee815d8a257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Gesamte Wohnung </w:t>
            </w:r>
          </w:p>
          <w:p>
            <w:pPr>
              <w:spacing w:before="0" w:after="0" w:line="240" w:lineRule="auto"/>
            </w:pPr>
            <w:r>
              <w:t>2. 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3219438" name="01a03dcd-792d-7479-afba-b8b43cf0041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4062402" name="01a03dcd-792d-7479-afba-b8b43cf0041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Agetenacker 4, 9203 Niederwil</w:t>
          </w:r>
        </w:p>
        <w:p>
          <w:pPr>
            <w:spacing w:before="0" w:after="0"/>
          </w:pPr>
          <w:r>
            <w:t>1170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